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achbeprobung , Block 2 </w:t>
          </w:r>
        </w:p>
        <w:p>
          <w:pPr>
            <w:spacing w:before="0" w:after="0"/>
          </w:pPr>
          <w:r>
            <w:t>2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